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und WC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6721828" name="de760470-1ebb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809633" name="de760470-1ebb-11f1-b68e-9984984ff63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5956603" name="e6a4be70-1ebb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30732" name="e6a4be70-1ebb-11f1-b68e-9984984ff63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und WC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3063663" name="0681546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4288908" name="06815460-1ebc-11f1-b68e-9984984ff63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979280" name="091ac3f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613421" name="091ac3f0-1ebc-11f1-b68e-9984984ff63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7203896" name="3cec4c8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7338344" name="3cec4c80-1ebc-11f1-b68e-9984984ff63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8814285" name="41f228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203015" name="41f22830-1ebc-11f1-b68e-9984984ff63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783161" name="716cb2b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686989" name="716cb2b0-1ebc-11f1-b68e-9984984ff63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0701284" name="78aee9d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896624" name="78aee9d0-1ebc-11f1-b68e-9984984ff63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124462" name="86c5540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189704" name="86c55400-1ebc-11f1-b68e-9984984ff63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8219007" name="8e28a7b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3211723" name="8e28a7b0-1ebc-11f1-b68e-9984984ff63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1540753" name="d75bab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078578" name="d75bab30-1ebc-11f1-b68e-9984984ff63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95957273" name="db955d4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5208335" name="db955d40-1ebc-11f1-b68e-9984984ff63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unf Wohnbereich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Teppichkleber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29277" name="f0ad9a3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884718" name="f0ad9a30-1ebc-11f1-b68e-9984984ff63a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2143721" name="f71fd720-1ebc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500694" name="f71fd720-1ebc-11f1-b68e-9984984ff63a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6169460" name="2f480fa0-1ebd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1583870" name="2f480fa0-1ebd-11f1-b68e-9984984ff63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507640" name="38b2cc10-1ebd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121924" name="38b2cc10-1ebd-11f1-b68e-9984984ff63a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8943804" name="1617ee90-1ebf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7368195" name="1617ee90-1ebf-11f1-b68e-9984984ff63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4274260" name="18287f10-1ebf-11f1-b68e-9984984ff6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8586002" name="18287f10-1ebf-11f1-b68e-9984984ff63a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Stoffelweg 3, 8820 Wädenswil, Schweiz</w:t>
          </w:r>
        </w:p>
        <w:p>
          <w:pPr>
            <w:spacing w:before="0" w:after="0"/>
          </w:pPr>
          <w:r>
            <w:t>797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