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Swissoptic Heinrich-Wild-Strasse 209, 9435 Balgach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795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796434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69005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