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Liftschacht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7705982" name="b04945f0-2148-11f1-ac7f-29b2cd398d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886356" name="b04945f0-2148-11f1-ac7f-29b2cd398d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8886221" name="b5e483d0-2148-11f1-ac7f-29b2cd398d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411749" name="b5e483d0-2148-11f1-ac7f-29b2cd398dd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