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Steineggstrasse 17, 8853 Lachen</w:t>
          </w:r>
        </w:p>
        <w:p>
          <w:pPr>
            <w:spacing w:before="0" w:after="0"/>
          </w:pPr>
          <w:r>
            <w:t>608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