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947723" name="fd6739b0-2110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393817" name="fd6739b0-2110-11f1-af95-f102164fcd9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204116" name="0231930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09950" name="02319300-2111-11f1-af95-f102164fcd9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827172" name="71b3b78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039502" name="71b3b780-2111-11f1-af95-f102164fcd9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747104" name="8a1be2c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832366" name="8a1be2c0-2111-11f1-af95-f102164fcd9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372188" name="b7607a7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67737" name="b7607a70-2111-11f1-af95-f102164fcd9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93581" name="bdaabd0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96998" name="bdaabd00-2111-11f1-af95-f102164fcd9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19757" name="eda8814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878719" name="eda88140-2111-11f1-af95-f102164fcd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64255" name="f9776c7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602748" name="f9776c70-2111-11f1-af95-f102164fcd9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994065" name="16a7800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469773" name="16a78000-2112-11f1-af95-f102164fcd9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440296" name="212c37f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813563" name="212c37f0-2112-11f1-af95-f102164fcd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684910" name="554885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274397" name="55488520-2112-11f1-af95-f102164fcd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927120" name="58cdb44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221124" name="58cdb440-2112-11f1-af95-f102164fcd9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021996" name="6535ab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100264" name="6535ab20-2112-11f1-af95-f102164fcd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219157" name="6979bd7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698174" name="6979bd70-2112-11f1-af95-f102164fcd9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340040" name="c02209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592488" name="c0220920-2112-11f1-af95-f102164fcd9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080523" name="cabdcb8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863419" name="cabdcb80-2112-11f1-af95-f102164fcd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853761" name="d9f6207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305289" name="d9f62070-2112-11f1-af95-f102164fcd9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573988" name="dcc015e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402857" name="dcc015e0-2112-11f1-af95-f102164fcd9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863567" name="1aa78f0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493419" name="1aa78f00-2113-11f1-af95-f102164fcd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476971" name="1ee2c7b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054833" name="1ee2c7b0-2113-11f1-af95-f102164fcd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520883" name="f33db9c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86966" name="f33db9c0-2113-11f1-af95-f102164fcd9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15403" name="f7d67bc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18095" name="f7d67bc0-2113-11f1-af95-f102164fcd9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38250" name="03db6b1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982971" name="03db6b10-2114-11f1-af95-f102164fcd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671724" name="06a0cca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190479" name="06a0cca0-2114-11f1-af95-f102164fcd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608251" name="11d06a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870243" name="11d06a90-2114-11f1-af95-f102164fcd9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509085" name="173f1a3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090752" name="173f1a30-2114-11f1-af95-f102164fcd9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645296" name="2379e6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373047" name="2379e690-2114-11f1-af95-f102164fcd9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496205" name="2c4863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61528" name="2c486300-2114-11f1-af95-f102164fcd9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112289" name="d58aec3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128619" name="d58aec30-2114-11f1-af95-f102164fcd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720595" name="d8e513b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426052" name="d8e513b0-2114-11f1-af95-f102164fcd9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161259" name="e2d5c9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463303" name="e2d5c900-2114-11f1-af95-f102164fcd9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860430" name="e963cb5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577898" name="e963cb50-2114-11f1-af95-f102164fcd9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272256" name="f26a6ec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725843" name="f26a6ec0-2114-11f1-af95-f102164fcd9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630023" name="f67a9fd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01309" name="f67a9fd0-2114-11f1-af95-f102164fcd9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719512" name="a7c4fa1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108702" name="a7c4fa10-2115-11f1-af95-f102164fcd9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785907" name="ab4239f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12956" name="ab4239f0-2115-11f1-af95-f102164fcd9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670854" name="f1bf453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867691" name="f1bf4530-2115-11f1-af95-f102164fcd9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192724" name="fb421d8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861287" name="fb421d80-2115-11f1-af95-f102164fcd9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587493" name="66170da0-2116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512697" name="66170da0-2116-11f1-af95-f102164fcd9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102526" name="6b2f86f0-2116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548063" name="6b2f86f0-2116-11f1-af95-f102164fcd9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270833" name="165c2ce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073774" name="165c2ce0-2117-11f1-af95-f102164fcd9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978231" name="23ca974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297210" name="23ca9740-2117-11f1-af95-f102164fcd9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591922" name="3323457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891679" name="33234570-2117-11f1-af95-f102164fcd9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002360" name="36f77ef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14079" name="36f77ef0-2117-11f1-af95-f102164fcd9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148114" name="41c0e10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822974" name="41c0e100-2117-11f1-af95-f102164fcd9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685904" name="455b45d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406436" name="455b45d0-2117-11f1-af95-f102164fcd9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521872" name="45502cd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121825" name="45502cd0-2118-11f1-af95-f102164fcd9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10984" name="4b09c82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645921" name="4b09c820-2118-11f1-af95-f102164fcd9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910413" name="580ec25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16459" name="580ec250-2118-11f1-af95-f102164fcd9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185249" name="5ba09ba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792112" name="5ba09ba0-2118-11f1-af95-f102164fcd9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701828" name="c4f6db0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99513" name="c4f6db00-2118-11f1-af95-f102164fcd9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794265" name="ce97e9b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667300" name="ce97e9b0-2118-11f1-af95-f102164fcd9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461655" name="dd2ef59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536043" name="dd2ef590-2118-11f1-af95-f102164fcd9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364301" name="e05dee6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256419" name="e05dee60-2118-11f1-af95-f102164fcd9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688196" name="0d0386f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963820" name="0d0386f0-2119-11f1-af95-f102164fcd9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494872" name="11c10f0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874" name="11c10f00-2119-11f1-af95-f102164fcd9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702326" name="780860b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680160" name="780860b0-2119-11f1-af95-f102164fcd9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462042" name="7b350f9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56123" name="7b350f90-2119-11f1-af95-f102164fcd9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840312" name="19ec9f4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740490" name="19ec9f40-211a-11f1-af95-f102164fcd9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960564" name="1cd78a3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580621" name="1cd78a30-211a-11f1-af95-f102164fcd9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088964" name="28c6f5b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25879" name="28c6f5b0-211a-11f1-af95-f102164fcd9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533807" name="2d99da8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464561" name="2d99da80-211a-11f1-af95-f102164fcd9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Steineggstrasse 17, 8853 Lachen</w:t>
          </w:r>
        </w:p>
        <w:p>
          <w:pPr>
            <w:spacing w:before="0" w:after="0"/>
          </w:pPr>
          <w:r>
            <w:t>608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