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Oberstrasse 52, 9000 St. Gallen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790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86999983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4261046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