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863288" name="68c5acb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933945" name="68c5acb0-2133-11f1-ab52-bbb913e9cff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4226444" name="6d8d6df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070325" name="6d8d6df0-2133-11f1-ab52-bbb913e9cff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567860" name="855820b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424856" name="855820b0-2133-11f1-ab52-bbb913e9cff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4786807" name="8a20572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973236" name="8a205720-2133-11f1-ab52-bbb913e9cf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Zahnarztpraxis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6026429" name="ee106070-2135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551229" name="ee106070-2135-11f1-ab52-bbb913e9cff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9729368" name="f1e4e810-2135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723752" name="f1e4e810-2135-11f1-ab52-bbb913e9cff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Zahnarztpraxis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954295" name="4f5028c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286712" name="4f5028c0-2136-11f1-ab52-bbb913e9cff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053426" name="525c304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0010108" name="525c3040-2136-11f1-ab52-bbb913e9cff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Zahnarztpraxis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73195" name="78a49a8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212589" name="78a49a80-2136-11f1-ab52-bbb913e9cff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8137424" name="7caeff3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9355666" name="7caeff30-2136-11f1-ab52-bbb913e9cff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7739766" name="0467b7a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807295" name="0467b7a0-2137-11f1-ab52-bbb913e9cff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74310" name="085322a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138553" name="085322a0-2137-11f1-ab52-bbb913e9cff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Kellerabteile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329662" name="bfe9e25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995866" name="bfe9e250-2137-11f1-ab52-bbb913e9cff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9055829" name="c31a3ab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962955" name="c31a3ab0-2137-11f1-ab52-bbb913e9cf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255423" name="0ef55e50-2139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759965" name="0ef55e50-2139-11f1-ab52-bbb913e9cff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1459085" name="12cc56f0-2139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271078" name="12cc56f0-2139-11f1-ab52-bbb913e9cff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212771" name="62b249e0-2139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814243" name="62b249e0-2139-11f1-ab52-bbb913e9cff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5416333" name="68a96360-2139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9525" name="68a96360-2139-11f1-ab52-bbb913e9cff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Oberstrasse 52, 9000 St. Gallen</w:t>
          </w:r>
        </w:p>
        <w:p>
          <w:pPr>
            <w:spacing w:before="0" w:after="0"/>
          </w:pPr>
          <w:r>
            <w:t>790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