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Widenmattweg 7, 5617 Tennwil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765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2313674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2651468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