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3851513" name="ab387c30-22a5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458627" name="ab387c30-22a5-11f1-921c-d92c18dbe49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5039831" name="ae6ad060-22a5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121875" name="ae6ad060-22a5-11f1-921c-d92c18dbe49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2198384" name="b9fdc400-22a5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413142" name="b9fdc400-22a5-11f1-921c-d92c18dbe49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2596100" name="bdb044b0-22a5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987459" name="bdb044b0-22a5-11f1-921c-d92c18dbe49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2471" name="4a24d78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85469" name="4a24d780-22a6-11f1-921c-d92c18dbe49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360545" name="4f5fccf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169947" name="4f5fccf0-22a6-11f1-921c-d92c18dbe49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4597778" name="5ce6051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490310" name="5ce60510-22a6-11f1-921c-d92c18dbe49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338512" name="615e6dd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545591" name="615e6dd0-22a6-11f1-921c-d92c18dbe49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6289566" name="8cb20af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599407" name="8cb20af0-22a6-11f1-921c-d92c18dbe49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8389119" name="90f8402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357107" name="90f84020-22a6-11f1-921c-d92c18dbe49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5384006" name="6bd39ff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525746" name="6bd39ff0-22a7-11f1-921c-d92c18dbe49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4437039" name="7094f89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322571" name="7094f890-22a7-11f1-921c-d92c18dbe49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1900046" name="7dadeff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595025" name="7dadeff0-22a7-11f1-921c-d92c18dbe49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93967" name="82ab8e4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510866" name="82ab8e40-22a7-11f1-921c-d92c18dbe49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0200077" name="8b6dfcc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316543" name="8b6dfcc0-22a7-11f1-921c-d92c18dbe49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951686" name="8ff46f4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620812" name="8ff46f40-22a7-11f1-921c-d92c18dbe49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9505848" name="17d8566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504649" name="17d85660-22a8-11f1-921c-d92c18dbe49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911760" name="1c1bcc7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199656" name="1c1bcc70-22a8-11f1-921c-d92c18dbe49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8264664" name="291b968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480479" name="291b9680-22a8-11f1-921c-d92c18dbe49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723392" name="2dba730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648861" name="2dba7300-22a8-11f1-921c-d92c18dbe49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941725" name="907d58e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007171" name="907d58e0-22a8-11f1-921c-d92c18dbe49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8714659" name="93a3ed4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753183" name="93a3ed40-22a8-11f1-921c-d92c18dbe49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9304141" name="ec7f1e8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163469" name="ec7f1e80-22a8-11f1-921c-d92c18dbe49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3869701" name="f08341a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755198" name="f08341a0-22a8-11f1-921c-d92c18dbe49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502357" name="bcda8150-22a9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64312" name="bcda8150-22a9-11f1-921c-d92c18dbe49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5424269" name="c118a030-22a9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823580" name="c118a030-22a9-11f1-921c-d92c18dbe49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8397184" name="cd617650-22a9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478925" name="cd617650-22a9-11f1-921c-d92c18dbe49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872899" name="d2650810-22a9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979913" name="d2650810-22a9-11f1-921c-d92c18dbe49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0753157" name="f32fd920-22aa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04714" name="f32fd920-22aa-11f1-921c-d92c18dbe49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7226034" name="f6e9faf0-22aa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831421" name="f6e9faf0-22aa-11f1-921c-d92c18dbe49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423418" name="33e2a740-22ab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056622" name="33e2a740-22ab-11f1-921c-d92c18dbe49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389225" name="3a48d640-22ab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174577" name="3a48d640-22ab-11f1-921c-d92c18dbe49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Widenmattweg 7, 5617 Tennwil </w:t>
          </w:r>
        </w:p>
        <w:p>
          <w:pPr>
            <w:spacing w:before="0" w:after="0"/>
          </w:pPr>
          <w:r>
            <w:t>765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