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Wilfeld 16, 9500 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838502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4690939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