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Bergblumenstrasse 42, 8408 Winterthur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779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33167059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3803232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