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Feldi 1, 8479 Altikon</w:t>
          </w:r>
        </w:p>
        <w:p>
          <w:pPr>
            <w:spacing w:before="0" w:after="0"/>
          </w:pPr>
          <w:r>
            <w:t>78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