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Feldi 1, 8479 Altikon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156856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590872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