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524995" name="2a9e29f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748336" name="2a9e29f0-22cb-11f1-80b2-715f1300b06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477658" name="309e924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262894" name="309e9240-22cb-11f1-80b2-715f1300b0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97991" name="db2645a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295500" name="db2645a0-22cb-11f1-80b2-715f1300b06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7539196" name="dff7a3d0-22cb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127672" name="dff7a3d0-22cb-11f1-80b2-715f1300b0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Party 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8472398" name="2552eb6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943013" name="2552eb60-22cc-11f1-80b2-715f1300b06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914592" name="2f0474d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33786" name="2f0474d0-22cc-11f1-80b2-715f1300b06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3979853" name="913fb42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636062" name="913fb420-22cc-11f1-80b2-715f1300b06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7949980" name="95b1180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646338" name="95b11800-22cc-11f1-80b2-715f1300b06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7198775" name="f29c2c3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792509" name="f29c2c30-22cc-11f1-80b2-715f1300b06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805551" name="f672afa0-22cc-11f1-80b2-715f1300b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561280" name="f672afa0-22cc-11f1-80b2-715f1300b06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Feldi 1, 8479 Altikon</w:t>
          </w:r>
        </w:p>
        <w:p>
          <w:pPr>
            <w:spacing w:before="0" w:after="0"/>
          </w:pPr>
          <w:r>
            <w:t>786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