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Rainstrasse 47, 8712 Stäfa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145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238401337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162655296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