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6028632" name="ae371780-def3-11ef-ae35-f7e9ea9c9e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7011878" name="ae371780-def3-11ef-ae35-f7e9ea9c9e77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97798463" name="b48ccbc0-def3-11ef-80c8-71115c5c62a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3641445" name="b48ccbc0-def3-11ef-80c8-71115c5c62a0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796906" name="e61accf0-def3-11ef-8ed3-0fd4feac779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414508" name="e61accf0-def3-11ef-8ed3-0fd4feac7796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8304330" name="ebc23fd0-def3-11ef-b2d5-b1c6e268cb9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8599386" name="ebc23fd0-def3-11ef-b2d5-b1c6e268cb96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2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4520169" name="36abccf0-def4-11ef-8abd-a577ba79df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1874771" name="36abccf0-def4-11ef-8abd-a577ba79dfa5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1979392" name="3ad29340-def4-11ef-9f8d-931ff2e4310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5866612" name="3ad29340-def4-11ef-9f8d-931ff2e43109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OG / 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4030866" name="3bdcbad0-def5-11ef-89a5-0de271f5a9d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3737769" name="3bdcbad0-def5-11ef-89a5-0de271f5a9dc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1208905" name="408ad990-def5-11ef-ae7d-839baaac4c8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1155004" name="408ad990-def5-11ef-ae7d-839baaac4c89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353949" name="d4747350-def5-11ef-a5cf-b13706cca90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0959919" name="d4747350-def5-11ef-a5cf-b13706cca90c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61037833" name="dad439b0-def5-11ef-84a8-159d97cf0d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172423" name="dad439b0-def5-11ef-84a8-159d97cf0de1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2265039" name="f5e16d40-def5-11ef-9887-372e5d4b24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4942649" name="f5e16d40-def5-11ef-9887-372e5d4b2425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1494027" name="fe3143d0-def5-11ef-a3ea-b7b891f0d8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1916083" name="fe3143d0-def5-11ef-a3ea-b7b891f0d80d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Cheminée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89203691" name="0c333ba0-def6-11ef-8a44-07c337434d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4526459" name="0c333ba0-def6-11ef-8a44-07c337434da3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24111481" name="13598650-def6-11ef-9498-752d3542bff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3923584" name="13598650-def6-11ef-9498-752d3542bff7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Haus </w:t>
            </w:r>
          </w:p>
          <w:p>
            <w:pPr>
              <w:spacing w:before="0" w:after="0"/>
            </w:pPr>
            <w:r>
              <w:t>DG/ OG/ EG / 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Anschlagkitt</w:t>
            </w:r>
          </w:p>
          <w:p>
            <w:pPr>
              <w:spacing w:before="0" w:after="0"/>
            </w:pPr>
            <w:r>
              <w:t>Fensterrahmen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7883400" name="4b738e00-def6-11ef-bf54-e7a2db7a545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6945781" name="4b738e00-def6-11ef-bf54-e7a2db7a5455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4022151" name="5f487580-def6-11ef-8530-2574a813c43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1415944" name="5f487580-def6-11ef-8530-2574a813c436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Haus </w:t>
            </w:r>
          </w:p>
          <w:p>
            <w:pPr>
              <w:spacing w:before="0" w:after="0"/>
            </w:pPr>
            <w:r>
              <w:t>DG/ OG/ EG / 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Fensterkitt </w:t>
            </w:r>
          </w:p>
          <w:p>
            <w:pPr>
              <w:spacing w:before="0" w:after="0"/>
            </w:pPr>
            <w:r>
              <w:t>Fenster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62878782" name="6c712450-def6-11ef-b00b-836edccb7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0230653" name="6c712450-def6-11ef-b00b-836edccb76a3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29059248" name="72f4ed70-def6-11ef-a85e-936682f7f78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2523996" name="72f4ed70-def6-11ef-a85e-936682f7f78f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4814714" name="a891e730-def6-11ef-8fb9-dd214e1ad17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8243814" name="a891e730-def6-11ef-8fb9-dd214e1ad179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2911001" name="add3ba70-def6-11ef-ac7a-43d4c9d0445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0794685" name="add3ba70-def6-11ef-ac7a-43d4c9d04451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437233" name="bb4977d0-def6-11ef-b572-6fcaa0280a6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3334218" name="bb4977d0-def6-11ef-b572-6fcaa0280a62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8428945" name="c876e190-def6-11ef-9cef-8517c5c1c4a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4038772" name="c876e190-def6-11ef-9cef-8517c5c1c4a1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Eingang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1126706" name="fb4f8b30-def6-11ef-b5b0-41808dbb399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3514617" name="fb4f8b30-def6-11ef-b5b0-41808dbb399f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0398522" name="00da2740-def7-11ef-a2c3-1ba40f24b00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0960846" name="00da2740-def7-11ef-a2c3-1ba40f24b00f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20571667" name="13794de0-def7-11ef-8f9f-cb986a6e0f6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5425150" name="13794de0-def7-11ef-8f9f-cb986a6e0f64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803777" name="1889b0e0-def7-11ef-a585-2f958c229fe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7307576" name="1889b0e0-def7-11ef-a585-2f958c229fef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18408909" name="2a90dd40-def7-11ef-810a-2d72afec5c1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2352586" name="2a90dd40-def7-11ef-810a-2d72afec5c1c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6418632" name="2fe5c350-def7-11ef-ad43-95d203fb1ba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3905267" name="2fe5c350-def7-11ef-ad43-95d203fb1bad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8237668" name="3e632cb0-def7-11ef-8149-077e077955c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5450496" name="3e632cb0-def7-11ef-8149-077e077955cf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0651494" name="43d6e560-def7-11ef-9e24-152cfdcd99a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3505011" name="43d6e560-def7-11ef-9e24-152cfdcd99ad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3713086" name="51f89a30-def7-11ef-b214-453c9129e81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3938012" name="51f89a30-def7-11ef-b214-453c9129e818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1111748" name="59d38ee0-def7-11ef-a459-21dc4f06c99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8329178" name="59d38ee0-def7-11ef-a459-21dc4f06c99f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8546582" name="2d4f6b90-def8-11ef-a386-d1f24546bad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9523137" name="2d4f6b90-def8-11ef-a386-d1f24546bad0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2964328" name="317c4c60-def8-11ef-a904-db809385090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7294092" name="317c4c60-def8-11ef-a904-db809385090b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8150152" name="411add30-def8-11ef-8c9d-ddc1ed9502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066397" name="411add30-def8-11ef-8c9d-ddc1ed9502b8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53178382" name="4711a890-def8-11ef-8220-e15bf700d8c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6741998" name="4711a890-def8-11ef-8220-e15bf700d8c9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2874060" name="5c756d70-def8-11ef-8373-131c9866b0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0502011" name="5c756d70-def8-11ef-8373-131c9866b04e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54824114" name="5f9e4bc0-def8-11ef-ae4b-8d806597ad1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9157312" name="5f9e4bc0-def8-11ef-ae4b-8d806597ad11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9328640" name="6980f750-def8-11ef-88b6-f5277097496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0663780" name="6980f750-def8-11ef-88b6-f5277097496e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4164523" name="6e5e3c60-def8-11ef-944e-d3511c1d99d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5333013" name="6e5e3c60-def8-11ef-944e-d3511c1d99d7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Dachgauben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24380317" name="0be98110-def9-11ef-b523-8393ac890a2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1001843" name="0be98110-def9-11ef-b523-8393ac890a2d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3543281" name="18f9ecf0-def9-11ef-b7af-911933b4bc1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5310955" name="18f9ecf0-def9-11ef-b7af-911933b4bc16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EG/ OG /DG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39458700" name="d0acc020-def9-11ef-b6a3-cd7dcacc62b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9403188" name="d0acc020-def9-11ef-b6a3-cd7dcacc62bc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39666047" name="d56406a0-def9-11ef-99be-71f706ec914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6192491" name="d56406a0-def9-11ef-99be-71f706ec9148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69885649" name="17452620-defb-11ef-a4f2-a324635c59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438008" name="17452620-defb-11ef-a4f2-a324635c59f4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42003" name="1c74f800-defb-11ef-a871-77f3f9669d0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4338494" name="1c74f800-defb-11ef-a871-77f3f9669d09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3674597" name="3703acc0-defb-11ef-80e9-7dba5523e52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9567992" name="3703acc0-defb-11ef-80e9-7dba5523e52a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4037267" name="41a9a850-defb-11ef-9155-fd5f5da5ad9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6825993" name="41a9a850-defb-11ef-9155-fd5f5da5ad93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9095842" name="6c841dd0-defb-11ef-9d9b-dd6f05e621f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1225060" name="6c841dd0-defb-11ef-9d9b-dd6f05e621f1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89488842" name="70300ed0-defb-11ef-8f1c-cd86d0c2c6e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1451015" name="70300ed0-defb-11ef-8f1c-cd86d0c2c6eb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5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Rainstrasse 47, 8712 Stäfa</w:t>
          </w:r>
        </w:p>
        <w:p>
          <w:pPr>
            <w:spacing w:before="0" w:after="0"/>
          </w:pPr>
          <w:r>
            <w:t>145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footer.xml" Type="http://schemas.openxmlformats.org/officeDocument/2006/relationships/footer" Id="rId5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