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355201" name="b174b200-c600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517032" name="b174b200-c600-11f0-8934-ffdc73f6598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875215" name="b78965a0-c600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71188" name="b78965a0-c600-11f0-8934-ffdc73f6598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662590" name="13c17d80-c601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671687" name="13c17d80-c601-11f0-8934-ffdc73f6598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494017" name="18a6d8e0-c601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602504" name="18a6d8e0-c601-11f0-8934-ffdc73f6598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282275" name="3c156f30-c601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265528" name="3c156f30-c601-11f0-8934-ffdc73f6598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569274" name="4bc6ebc0-c601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0897" name="4bc6ebc0-c601-11f0-8934-ffdc73f6598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880377" name="61369780-c601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63249" name="61369780-c601-11f0-8934-ffdc73f6598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423373" name="65e133d0-c601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839782" name="65e133d0-c601-11f0-8934-ffdc73f6598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Sitzungszimmer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4347161" name="def6f980-c601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461975" name="def6f980-c601-11f0-8934-ffdc73f6598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290950" name="e327aae0-c601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253839" name="e327aae0-c601-11f0-8934-ffdc73f6598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Sitzungszimmer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67070" name="e93f9d60-c602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149933" name="e93f9d60-c602-11f0-8934-ffdc73f6598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454659" name="ec3b0310-c602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655297" name="ec3b0310-c602-11f0-8934-ffdc73f6598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169333" name="9cd435c0-c603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828374" name="9cd435c0-c603-11f0-8934-ffdc73f6598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985533" name="a1e44aa0-c603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77091" name="a1e44aa0-c603-11f0-8934-ffdc73f6598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461169" name="b6fab2d0-c603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408840" name="b6fab2d0-c603-11f0-8934-ffdc73f6598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290533" name="ba1e6100-c603-11f0-8934-ffdc73f65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472929" name="ba1e6100-c603-11f0-8934-ffdc73f6598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Schule Bürgli Süd Riedenerstrasse 35, 8304 Wallisellen </w:t>
          </w:r>
        </w:p>
        <w:p>
          <w:pPr>
            <w:spacing w:before="0" w:after="0"/>
          </w:pPr>
          <w:r>
            <w:t>598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