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Alte Seonerstrasse 21, 5503 Schafisheim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4846188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292628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