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WC / Treppenhaus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1103472" name="4de43980-1ec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647846" name="4de43980-1ec1-11f1-961e-67285233754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0053272" name="62a26f90-1ec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201760" name="62a26f90-1ec1-11f1-961e-67285233754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0236288" name="aa14fe60-1ec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538561" name="aa14fe60-1ec1-11f1-961e-67285233754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2817984" name="ad6e3b80-1ec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89065" name="ad6e3b80-1ec1-11f1-961e-67285233754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093164" name="ac4b9800-1ec2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394076" name="ac4b9800-1ec2-11f1-961e-67285233754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8091926" name="b0665060-1ec2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757747" name="b0665060-1ec2-11f1-961e-67285233754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779253" name="10940c7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589383" name="10940c70-1ec3-11f1-961e-67285233754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1780143" name="18778ca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430242" name="18778ca0-1ec3-11f1-961e-67285233754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8319183" name="257d984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132245" name="257d9840-1ec3-11f1-961e-67285233754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5880731" name="2a5e38b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953788" name="2a5e38b0-1ec3-11f1-961e-67285233754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089521" name="3738c78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685129" name="3738c780-1ec3-11f1-961e-67285233754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0872256" name="3c63b76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706057" name="3c63b760-1ec3-11f1-961e-67285233754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1718669" name="44e3ecc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951709" name="44e3ecc0-1ec3-11f1-961e-67285233754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9722211" name="4996c67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702538" name="4996c670-1ec3-11f1-961e-67285233754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8421210" name="2b666470-1ec4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142958" name="2b666470-1ec4-11f1-961e-67285233754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9678022" name="303c2f70-1ec4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19090" name="303c2f70-1ec4-11f1-961e-67285233754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6839820" name="7c3a12c0-1ec4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434887" name="7c3a12c0-1ec4-11f1-961e-67285233754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1426923" name="8086b090-1ec4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189573" name="8086b090-1ec4-11f1-961e-67285233754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0062885" name="c9679c70-1ec4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719944" name="c9679c70-1ec4-11f1-961e-67285233754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4484598" name="cc32f170-1ec4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418380" name="cc32f170-1ec4-11f1-961e-67285233754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7591269" name="9fba18c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811698" name="9fba18c0-1ec5-11f1-961e-67285233754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8129072" name="a6a88a9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208306" name="a6a88a90-1ec5-11f1-961e-67285233754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4086557" name="b5e880a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905106" name="b5e880a0-1ec5-11f1-961e-67285233754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8585256" name="b8ee469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391551" name="b8ee4690-1ec5-11f1-961e-67285233754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6505506" name="c6ded94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0968072" name="c6ded940-1ec5-11f1-961e-67285233754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182836" name="ccea3e1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320942" name="ccea3e10-1ec5-11f1-961e-67285233754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9805788" name="d89f38a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112052" name="d89f38a0-1ec5-11f1-961e-67285233754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6643477" name="ddc5468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889004" name="ddc54680-1ec5-11f1-961e-67285233754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Schüttung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5983742" name="31e42830-1ec6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960252" name="31e42830-1ec6-11f1-961e-67285233754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3006328" name="39525150-1ec6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574128" name="39525150-1ec6-11f1-961e-67285233754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8519248" name="6d71dd60-1ec7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813051" name="6d71dd60-1ec7-11f1-961e-67285233754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9229721" name="70772e20-1ec7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481842" name="70772e20-1ec7-11f1-961e-67285233754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9723047" name="a25c9e20-1ec7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253705" name="a25c9e20-1ec7-11f1-961e-67285233754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3999939" name="a67819d0-1ec7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575433" name="a67819d0-1ec7-11f1-961e-67285233754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Alte Seonerstrasse 21, 5503 Schafisheim</w:t>
          </w:r>
        </w:p>
        <w:p>
          <w:pPr>
            <w:spacing w:before="0" w:after="0"/>
          </w:pPr>
          <w:r>
            <w:t>785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