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Baumgarten 3, 8964 Rudolfstetten-Friedlisberg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3538610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4931405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