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4631534" name="bab9b690-1eab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8948892" name="bab9b690-1eab-11f1-961e-67285233754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6839823" name="bf9ffc50-1eab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8777900" name="bf9ffc50-1eab-11f1-961e-67285233754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4298999" name="d3fadcb0-1eab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8207583" name="d3fadcb0-1eab-11f1-961e-67285233754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5243130" name="d6dacb20-1eab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7061348" name="d6dacb20-1eab-11f1-961e-67285233754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OG-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5927118" name="efd13730-1eac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5713245" name="efd13730-1eac-11f1-961e-67285233754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7655831" name="f62abc00-1eac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9694983" name="f62abc00-1eac-11f1-961e-67285233754e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OG- 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5557674" name="3c86d1c0-1ead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1813119" name="3c86d1c0-1ead-11f1-961e-67285233754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6595070" name="40dc4930-1ead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608818" name="40dc4930-1ead-11f1-961e-67285233754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EG-UG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5018841" name="7f5ec9d0-1ead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5248582" name="7f5ec9d0-1ead-11f1-961e-67285233754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4707326" name="89b40d50-1ead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7052636" name="89b40d50-1ead-11f1-961e-67285233754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0452498" name="3186b2d0-1eae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2949301" name="3186b2d0-1eae-11f1-961e-67285233754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5100489" name="36895a30-1eae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4297808" name="36895a30-1eae-11f1-961e-67285233754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9082469" name="437f1220-1eae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3756379" name="437f1220-1eae-11f1-961e-67285233754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0693167" name="46eff5f0-1eae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8107333" name="46eff5f0-1eae-11f1-961e-67285233754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4006739" name="505c6010-1eae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2406401" name="505c6010-1eae-11f1-961e-67285233754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4547587" name="54c20420-1eae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4328540" name="54c20420-1eae-11f1-961e-67285233754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7941882" name="39a4d590-1eaf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7837804" name="39a4d590-1eaf-11f1-961e-67285233754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0507290" name="3f632bd0-1eaf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3076149" name="3f632bd0-1eaf-11f1-961e-67285233754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2851817" name="4e94f110-1eaf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3959119" name="4e94f110-1eaf-11f1-961e-67285233754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6684017" name="5263fa70-1eaf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9179885" name="5263fa70-1eaf-11f1-961e-67285233754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9068946" name="5b8b9360-1eaf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8856400" name="5b8b9360-1eaf-11f1-961e-67285233754e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5043310" name="5f1ecc40-1eaf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7960888" name="5f1ecc40-1eaf-11f1-961e-67285233754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1032029" name="a4528ea0-1eaf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7236277" name="a4528ea0-1eaf-11f1-961e-67285233754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5641663" name="acf455c0-1eaf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8365848" name="acf455c0-1eaf-11f1-961e-67285233754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7545049" name="4f313ba0-1eb0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7994155" name="4f313ba0-1eb0-11f1-961e-67285233754e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8302943" name="52b35d80-1eb0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1302072" name="52b35d80-1eb0-11f1-961e-67285233754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5389453" name="5f0a8b80-1eb0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1807923" name="5f0a8b80-1eb0-11f1-961e-67285233754e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4178487" name="63169de0-1eb0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4658919" name="63169de0-1eb0-11f1-961e-67285233754e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4563693" name="2e9e3180-1eb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4369833" name="2e9e3180-1eb1-11f1-961e-67285233754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2421089" name="60791a30-1eb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8601268" name="60791a30-1eb1-11f1-961e-67285233754e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4542824" name="44883d60-1eb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353906" name="44883d60-1eb1-11f1-961e-67285233754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6038919" name="48f20020-1eb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5555362" name="48f20020-1eb1-11f1-961e-67285233754e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2701342" name="6b8810c0-1eb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7617218" name="6b8810c0-1eb1-11f1-961e-67285233754e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8174314" name="707115a0-1eb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3581064" name="707115a0-1eb1-11f1-961e-67285233754e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8435503" name="de91d560-1eb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4721800" name="de91d560-1eb1-11f1-961e-67285233754e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9793279" name="e484d030-1eb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2793480" name="e484d030-1eb1-11f1-961e-67285233754e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7041967" name="f0ae8590-1eb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5985270" name="f0ae8590-1eb1-11f1-961e-67285233754e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9411123" name="fa9094e0-1eb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9205033" name="fa9094e0-1eb1-11f1-961e-67285233754e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8733621" name="25dda250-1eb2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2008368" name="25dda250-1eb2-11f1-961e-67285233754e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2104656" name="29e12930-1eb2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9521044" name="29e12930-1eb2-11f1-961e-67285233754e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Im Baumgarten 3, 8964 Rudolfstetten-Friedlisberg</w:t>
          </w:r>
        </w:p>
        <w:p>
          <w:pPr>
            <w:spacing w:before="0" w:after="0"/>
          </w:pPr>
          <w:r>
            <w:t>784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