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Elestastrasse 1, 7310 Bad Ragaz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789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26642878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7108621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