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Nelkenstrasse 10, 9220 Bischofszell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772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3506567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7081218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