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8954859" name="f804d020-1d20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180914" name="f804d020-1d20-11f1-a92b-93134fd460b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5113244" name="fe9ae8c0-1d20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169367" name="fe9ae8c0-1d20-11f1-a92b-93134fd460b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853945" name="75bad1e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939999" name="75bad1e0-1d21-11f1-a92b-93134fd460b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9372469" name="7a1d1a9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401396" name="7a1d1a90-1d21-11f1-a92b-93134fd460b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6417345" name="d7b4c27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466379" name="d7b4c270-1d21-11f1-a92b-93134fd460b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723888" name="daf372b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673277" name="daf372b0-1d21-11f1-a92b-93134fd460b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8938742" name="e38f02d0-1d22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599641" name="e38f02d0-1d22-11f1-a92b-93134fd460b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892151" name="e9bd31e0-1d22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202233" name="e9bd31e0-1d22-11f1-a92b-93134fd460b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1831029" name="d3f18e00-1d23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982846" name="d3f18e00-1d23-11f1-a92b-93134fd460b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8493963" name="d76fdf50-1d23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497148" name="d76fdf50-1d23-11f1-a92b-93134fd460b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2763359" name="4cf8fbd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805480" name="4cf8fbd0-1d24-11f1-a92b-93134fd460b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8521889" name="50c67e9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353321" name="50c67e90-1d24-11f1-a92b-93134fd460b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511047" name="65abebb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557388" name="65abebb0-1d24-11f1-a92b-93134fd460b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1895527" name="6afba1a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452615" name="6afba1a0-1d24-11f1-a92b-93134fd460b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9298631" name="9031b18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24458" name="9031b180-1d24-11f1-a92b-93134fd460b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2021668" name="95b9dc9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235135" name="95b9dc90-1d24-11f1-a92b-93134fd460b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6300973" name="05ce7d10-1d25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929536" name="05ce7d10-1d25-11f1-a92b-93134fd460b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904829" name="0a02ff00-1d25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821296" name="0a02ff00-1d25-11f1-a92b-93134fd460b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0670675" name="727fb1d0-1d26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796136" name="727fb1d0-1d26-11f1-a92b-93134fd460b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7650067" name="818b7880-1d26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393775" name="818b7880-1d26-11f1-a92b-93134fd460b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750092" name="10ba977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286382" name="10ba9770-1d27-11f1-a92b-93134fd460b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9912010" name="147c0c4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574942" name="147c0c40-1d27-11f1-a92b-93134fd460b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6810554" name="21734ad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496787" name="21734ad0-1d27-11f1-a92b-93134fd460b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0847141" name="25ca48e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847975" name="25ca48e0-1d27-11f1-a92b-93134fd460b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1150333" name="3c817350-1d28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666679" name="3c817350-1d28-11f1-a92b-93134fd460b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102605" name="b9f8e570-1d28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224214" name="b9f8e570-1d28-11f1-a92b-93134fd460b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8501766" name="69fcb5f0-1d29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344390" name="69fcb5f0-1d29-11f1-a92b-93134fd460b0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4358960" name="6fafe8a0-1d29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757648" name="6fafe8a0-1d29-11f1-a92b-93134fd460b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2647433" name="79e10ce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730370" name="79e10ce0-1d2a-11f1-a92b-93134fd460b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6870214" name="8186c0c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150708" name="8186c0c0-1d2a-11f1-a92b-93134fd460b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8868305" name="b55fc36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498024" name="b55fc360-1d2a-11f1-a92b-93134fd460b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6509167" name="bb26f34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067597" name="bb26f340-1d2a-11f1-a92b-93134fd460b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811117" name="d9bb4f90-21fd-11f1-b32f-3f3a1fee90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459202" name="d9bb4f90-21fd-11f1-b32f-3f3a1fee90a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1593721" name="de05a370-21fd-11f1-b32f-3f3a1fee90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039025" name="de05a370-21fd-11f1-b32f-3f3a1fee90a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Nelkenstrasse 10, 9220 Bischofszell</w:t>
          </w:r>
        </w:p>
        <w:p>
          <w:pPr>
            <w:spacing w:before="0" w:after="0"/>
          </w:pPr>
          <w:r>
            <w:t>772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