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 Putz Leichbauplatten</w:t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Steineggstrasse 17, 8853 Lachen</w:t>
          </w:r>
        </w:p>
        <w:p>
          <w:pPr>
            <w:spacing w:before="0" w:after="0"/>
          </w:pPr>
          <w:r>
            <w:t>608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