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Steineggstrasse 17, 8853 Lachen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417285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377703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