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746470" name="fd6739b0-2110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632815" name="fd6739b0-2110-11f1-af95-f102164fcd9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087987" name="0231930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804862" name="02319300-2111-11f1-af95-f102164fcd9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667948" name="71b3b78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577561" name="71b3b780-2111-11f1-af95-f102164fcd9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3433881" name="8a1be2c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459370" name="8a1be2c0-2111-11f1-af95-f102164fcd9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899964" name="b7607a7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728156" name="b7607a70-2111-11f1-af95-f102164fcd9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540213" name="bdaabd0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626462" name="bdaabd00-2111-11f1-af95-f102164fcd9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14803" name="eda8814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529155" name="eda88140-2111-11f1-af95-f102164fcd9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8416797" name="f9776c70-2111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41387" name="f9776c70-2111-11f1-af95-f102164fcd9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840844" name="16a7800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918823" name="16a78000-2112-11f1-af95-f102164fcd9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866571" name="212c37f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314259" name="212c37f0-2112-11f1-af95-f102164fcd9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065070" name="554885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683926" name="55488520-2112-11f1-af95-f102164fcd9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633912" name="58cdb44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681212" name="58cdb440-2112-11f1-af95-f102164fcd9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292575" name="6535ab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267104" name="6535ab20-2112-11f1-af95-f102164fcd9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1747876" name="6979bd7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314321" name="6979bd70-2112-11f1-af95-f102164fcd9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402007" name="c022092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776509" name="c0220920-2112-11f1-af95-f102164fcd9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448307" name="cabdcb8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012470" name="cabdcb80-2112-11f1-af95-f102164fcd9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6452143" name="d9f6207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721694" name="d9f62070-2112-11f1-af95-f102164fcd9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045105" name="dcc015e0-2112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440805" name="dcc015e0-2112-11f1-af95-f102164fcd9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OG -EG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7778040" name="1aa78f0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255054" name="1aa78f00-2113-11f1-af95-f102164fcd9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3448374" name="1ee2c7b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437290" name="1ee2c7b0-2113-11f1-af95-f102164fcd9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593768" name="f33db9c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679557" name="f33db9c0-2113-11f1-af95-f102164fcd9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5299749" name="f7d67bc0-2113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364023" name="f7d67bc0-2113-11f1-af95-f102164fcd9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262832" name="03db6b1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611274" name="03db6b10-2114-11f1-af95-f102164fcd9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971598" name="06a0cca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799653" name="06a0cca0-2114-11f1-af95-f102164fcd9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085289" name="11d06a9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861569" name="11d06a90-2114-11f1-af95-f102164fcd9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1680051" name="173f1a3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871752" name="173f1a30-2114-11f1-af95-f102164fcd9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711724" name="2379e69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517016" name="2379e690-2114-11f1-af95-f102164fcd9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951848" name="2c48630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568941" name="2c486300-2114-11f1-af95-f102164fcd9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8526784" name="d58aec3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233930" name="d58aec30-2114-11f1-af95-f102164fcd9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64211" name="d8e513b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343730" name="d8e513b0-2114-11f1-af95-f102164fcd9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19278" name="e2d5c90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749519" name="e2d5c900-2114-11f1-af95-f102164fcd9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865939" name="e963cb5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848450" name="e963cb50-2114-11f1-af95-f102164fcd9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997489" name="f26a6ec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437089" name="f26a6ec0-2114-11f1-af95-f102164fcd9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6686" name="f67a9fd0-2114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148717" name="f67a9fd0-2114-11f1-af95-f102164fcd9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9478282" name="a7c4fa1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952170" name="a7c4fa10-2115-11f1-af95-f102164fcd9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1790274" name="ab4239f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395488" name="ab4239f0-2115-11f1-af95-f102164fcd9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517295" name="f1bf453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723023" name="f1bf4530-2115-11f1-af95-f102164fcd9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683756" name="fb421d80-2115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513029" name="fb421d80-2115-11f1-af95-f102164fcd9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948643" name="66170da0-2116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346259" name="66170da0-2116-11f1-af95-f102164fcd9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590087" name="6b2f86f0-2116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190138" name="6b2f86f0-2116-11f1-af95-f102164fcd9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264865" name="165c2ce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758825" name="165c2ce0-2117-11f1-af95-f102164fcd9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109149" name="23ca974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447462" name="23ca9740-2117-11f1-af95-f102164fcd9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36018" name="3323457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920667" name="33234570-2117-11f1-af95-f102164fcd9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7818201" name="36f77ef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362878" name="36f77ef0-2117-11f1-af95-f102164fcd9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5112222" name="41c0e10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586960" name="41c0e100-2117-11f1-af95-f102164fcd9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59788" name="455b45d0-2117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78451" name="455b45d0-2117-11f1-af95-f102164fcd9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3901887" name="45502cd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460157" name="45502cd0-2118-11f1-af95-f102164fcd9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3387790" name="4b09c82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137876" name="4b09c820-2118-11f1-af95-f102164fcd9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682225" name="580ec25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435243" name="580ec250-2118-11f1-af95-f102164fcd9e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8941" name="5ba09ba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183656" name="5ba09ba0-2118-11f1-af95-f102164fcd9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843109" name="c4f6db0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145696" name="c4f6db00-2118-11f1-af95-f102164fcd9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6401377" name="ce97e9b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653920" name="ce97e9b0-2118-11f1-af95-f102164fcd9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796053" name="dd2ef59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996013" name="dd2ef590-2118-11f1-af95-f102164fcd9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8683504" name="e05dee60-2118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264669" name="e05dee60-2118-11f1-af95-f102164fcd9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6702866" name="0d0386f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477204" name="0d0386f0-2119-11f1-af95-f102164fcd9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874221" name="11c10f0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813054" name="11c10f00-2119-11f1-af95-f102164fcd9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845881" name="780860b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321427" name="780860b0-2119-11f1-af95-f102164fcd9e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787306" name="7b350f90-2119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327427" name="7b350f90-2119-11f1-af95-f102164fcd9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763012" name="19ec9f4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086865" name="19ec9f40-211a-11f1-af95-f102164fcd9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0876975" name="1cd78a3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84419" name="1cd78a30-211a-11f1-af95-f102164fcd9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571772" name="28c6f5b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911652" name="28c6f5b0-211a-11f1-af95-f102164fcd9e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5882291" name="2d99da80-211a-11f1-af95-f102164fcd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372806" name="2d99da80-211a-11f1-af95-f102164fcd9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Steineggstrasse 17, 8853 Lachen</w:t>
          </w:r>
        </w:p>
        <w:p>
          <w:pPr>
            <w:spacing w:before="0" w:after="0"/>
          </w:pPr>
          <w:r>
            <w:t>608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footer.xml" Type="http://schemas.openxmlformats.org/officeDocument/2006/relationships/footer" Id="rId6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