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Oberstrasse 52, 9000 St. Gallen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790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30502530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809858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