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6183345" name="68c5ac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976322" name="68c5acb0-2133-11f1-ab52-bbb913e9cff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261395" name="6d8d6df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381741" name="6d8d6df0-2133-11f1-ab52-bbb913e9cff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090966" name="855820b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047504" name="855820b0-2133-11f1-ab52-bbb913e9cff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111500" name="8a205720-2133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728639" name="8a205720-2133-11f1-ab52-bbb913e9cf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Zahnarztpraxis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223992" name="ee106070-2135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385473" name="ee106070-2135-11f1-ab52-bbb913e9cff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9815061" name="f1e4e810-2135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190443" name="f1e4e810-2135-11f1-ab52-bbb913e9cff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Zahnarztpraxis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086284" name="4f5028c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037364" name="4f5028c0-2136-11f1-ab52-bbb913e9cff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820671" name="525c304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835693" name="525c3040-2136-11f1-ab52-bbb913e9cff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Zahnarztpraxis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041483" name="78a49a8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450847" name="78a49a80-2136-11f1-ab52-bbb913e9cff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700582" name="7caeff30-2136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5445" name="7caeff30-2136-11f1-ab52-bbb913e9cff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531970" name="0467b7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436" name="0467b7a0-2137-11f1-ab52-bbb913e9cff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5045647" name="085322a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054883" name="085322a0-2137-11f1-ab52-bbb913e9cff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Kellerabteile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5231814" name="bfe9e25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298543" name="bfe9e250-2137-11f1-ab52-bbb913e9cff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8706538" name="c31a3ab0-2137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86338" name="c31a3ab0-2137-11f1-ab52-bbb913e9cff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491782" name="0ef55e5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536959" name="0ef55e50-2139-11f1-ab52-bbb913e9cff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458678" name="12cc56f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401438" name="12cc56f0-2139-11f1-ab52-bbb913e9cff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3546105" name="62b249e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632846" name="62b249e0-2139-11f1-ab52-bbb913e9cff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1756676" name="68a96360-2139-11f1-ab52-bbb913e9cf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521187" name="68a96360-2139-11f1-ab52-bbb913e9cff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Oberstrasse 52, 9000 St. Gallen</w:t>
          </w:r>
        </w:p>
        <w:p>
          <w:pPr>
            <w:spacing w:before="0" w:after="0"/>
          </w:pPr>
          <w:r>
            <w:t>790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