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FA. Swissoptic Heinrich-Wild-Strasse 209, 9435 Balgach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795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60988166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2401590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