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Swissoptic Heinrich-Wild-Strasse 209, 9435 Balgach</w:t>
          </w:r>
        </w:p>
        <w:p>
          <w:pPr>
            <w:spacing w:before="0" w:after="0"/>
          </w:pPr>
          <w:r>
            <w:t>795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