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Liftschacht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5430629" name="b04945f0-2148-11f1-ac7f-29b2cd398d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047406" name="b04945f0-2148-11f1-ac7f-29b2cd398dd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105004" name="b5e483d0-2148-11f1-ac7f-29b2cd398d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3119463" name="b5e483d0-2148-11f1-ac7f-29b2cd398dd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Swissoptic Heinrich-Wild-Strasse 209, 9435 Balgach</w:t>
          </w:r>
        </w:p>
        <w:p>
          <w:pPr>
            <w:spacing w:before="0" w:after="0"/>
          </w:pPr>
          <w:r>
            <w:t>795 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