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Aarestrasse 25, 5013 Niedergösgen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780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99369820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2803829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