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Aarestrasse 25, 5013 Niedergösgen</w:t>
          </w:r>
        </w:p>
        <w:p>
          <w:pPr>
            <w:spacing w:before="0" w:after="0"/>
          </w:pPr>
          <w:r>
            <w:t>78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