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342654" name="32c776a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985163" name="32c776a0-1df2-11f1-8164-319868d704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927405" name="36acc72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582037" name="36acc720-1df2-11f1-8164-319868d704e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811441" name="42eaa0c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782690" name="42eaa0c0-1df2-11f1-8164-319868d704e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3909087" name="4b2fc8f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69076" name="4b2fc8f0-1df2-11f1-8164-319868d704e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Gang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280606" name="a360fe9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964412" name="a360fe90-1df2-11f1-8164-319868d704e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095483" name="a892cc4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241084" name="a892cc40-1df2-11f1-8164-319868d704e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736014" name="25639e2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560480" name="25639e20-1df3-11f1-8164-319868d704e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433198" name="2b57aa6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550270" name="2b57aa60-1df3-11f1-8164-319868d704e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046409" name="3e89e9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73592" name="3e89e940-1df3-11f1-8164-319868d704e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984073" name="42daf3e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462766" name="42daf3e0-1df3-11f1-8164-319868d704e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6571561" name="8b7d9e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102200" name="8b7d9e40-1df3-11f1-8164-319868d704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758050" name="8e0979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675579" name="8e097940-1df3-11f1-8164-319868d704e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709066" name="a32cb2b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088425" name="a32cb2b0-1df3-11f1-8164-319868d704e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455" name="a740b45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250697" name="a740b450-1df3-11f1-8164-319868d704e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593117" name="f5ab51e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098129" name="f5ab51e0-1df3-11f1-8164-319868d704e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5805362" name="f98afd1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935341" name="f98afd10-1df3-11f1-8164-319868d704e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753180" name="a436b33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897665" name="a436b330-1df4-11f1-8164-319868d704e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659112" name="a8527d0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084548" name="a8527d00-1df4-11f1-8164-319868d704e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957400" name="b68a2ad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658427" name="b68a2ad0-1df4-11f1-8164-319868d704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701884" name="bb11fce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036528" name="bb11fce0-1df4-11f1-8164-319868d704e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718829" name="13e3b84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183933" name="13e3b840-1df5-11f1-8164-319868d704e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868801" name="18dd10d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340465" name="18dd10d0-1df5-11f1-8164-319868d704e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354392" name="2333b3e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947054" name="2333b3e0-1df5-11f1-8164-319868d704e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796924" name="27bbd41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15388" name="27bbd410-1df5-11f1-8164-319868d704e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038687" name="bacdd28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63972" name="bacdd280-1df5-11f1-8164-319868d704e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710567" name="be3d2fb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373882" name="be3d2fb0-1df5-11f1-8164-319868d704e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530350" name="58cb6100-1df6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415696" name="58cb6100-1df6-11f1-8164-319868d704e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446866" name="5c970f00-1df6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479679" name="5c970f00-1df6-11f1-8164-319868d704e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00706" name="3d19baa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102919" name="3d19baa0-1df7-11f1-8164-319868d704e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960933" name="433720d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51588" name="433720d0-1df7-11f1-8164-319868d704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027518" name="793d8ac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315885" name="793d8ac0-1df7-11f1-8164-319868d704e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029376" name="7e9a872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932580" name="7e9a8720-1df7-11f1-8164-319868d704e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Aarestrasse 25, 5013 Niedergösgen</w:t>
          </w:r>
        </w:p>
        <w:p>
          <w:pPr>
            <w:spacing w:before="0" w:after="0"/>
          </w:pPr>
          <w:r>
            <w:t>780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