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225670" name="151cc270-e21d-11ef-9878-f768d3373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327895" name="151cc270-e21d-11ef-9878-f768d3373e1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236151" name="1b18bdf0-e21d-11ef-a876-dbf0cce81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756917" name="1b18bdf0-e21d-11ef-a876-dbf0cce819a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756359" name="2689d1b0-e21d-11ef-925a-cd8105c6d7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765301" name="2689d1b0-e21d-11ef-925a-cd8105c6d7d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678877" name="2b6ff060-e21d-11ef-b56c-4943a20901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591320" name="2b6ff060-e21d-11ef-b56c-4943a20901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562992" name="3592b230-e21d-11ef-a77c-7f9ccd4dd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383041" name="3592b230-e21d-11ef-a77c-7f9ccd4dd1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107940" name="3f2b3560-e21d-11ef-be2a-2927768eef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895399" name="3f2b3560-e21d-11ef-be2a-2927768eef6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143875" name="49e2bd20-e21d-11ef-ab71-319cc9f2b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732408" name="49e2bd20-e21d-11ef-ab71-319cc9f2baf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630850" name="4fee9720-e21d-11ef-a598-5161015e0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896019" name="4fee9720-e21d-11ef-a598-5161015e0b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284836" name="7aec7320-e21d-11ef-a6e3-117da4b30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241747" name="7aec7320-e21d-11ef-a6e3-117da4b30af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858035" name="82cfa530-e21d-11ef-bb0f-f5dea53296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80084" name="82cfa530-e21d-11ef-bb0f-f5dea532961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394277" name="8d037e00-e21d-11ef-b946-778bb538b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376442" name="8d037e00-e21d-11ef-b946-778bb538bc9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272534" name="933afbe0-e21d-11ef-b0c0-651b73d378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5882" name="933afbe0-e21d-11ef-b0c0-651b73d378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0406012" name="a1ce8550-e21d-11ef-8b30-cb326f44d0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510598" name="a1ce8550-e21d-11ef-8b30-cb326f44d0e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382005" name="a8f915c0-e21d-11ef-bc90-956811a96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570091" name="a8f915c0-e21d-11ef-bc90-956811a965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666454" name="df966880-e21d-11ef-b43d-57e40e45a3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80721" name="df966880-e21d-11ef-b43d-57e40e45a3c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945634" name="e4d77870-e21d-11ef-9266-850f4048c9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866141" name="e4d77870-e21d-11ef-9266-850f4048c9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285124" name="0d3443c0-e21e-11ef-b8ee-618830aa5e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563805" name="0d3443c0-e21e-11ef-b8ee-618830aa5eb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367612" name="10ccfae0-e21e-11ef-af82-638b2d9a26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527922" name="10ccfae0-e21e-11ef-af82-638b2d9a269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524948" name="245744d0-e21e-11ef-b0d5-bfb2f31e04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628605" name="245744d0-e21e-11ef-b0d5-bfb2f31e041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051985" name="29dbc660-e21e-11ef-9527-cda73c2ad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29195" name="29dbc660-e21e-11ef-9527-cda73c2adae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211835" name="43c3b3d0-e21e-11ef-8e02-8577f106f2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81956" name="43c3b3d0-e21e-11ef-8e02-8577f106f2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957469" name="4833b820-e21e-11ef-af83-15e9797c8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302027" name="4833b820-e21e-11ef-af83-15e9797c8c4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129197" name="583af5d0-e21e-11ef-b104-df7f3b6869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041064" name="583af5d0-e21e-11ef-b104-df7f3b68692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534257" name="62465f10-e21e-11ef-b2ee-d3211c3e9d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175305" name="62465f10-e21e-11ef-b2ee-d3211c3e9d8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609359" name="c48520d0-e21e-11ef-88eb-2fbef3fd0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488627" name="c48520d0-e21e-11ef-88eb-2fbef3fd022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4938543" name="d1df3fe0-e21e-11ef-9e17-dd05b1b68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10641" name="d1df3fe0-e21e-11ef-9e17-dd05b1b681b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571332" name="f013f230-e21e-11ef-83d0-630b85028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348262" name="f013f230-e21e-11ef-83d0-630b85028d4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154674" name="f55661b0-e21e-11ef-ae9f-2919f9a7d3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363384" name="f55661b0-e21e-11ef-ae9f-2919f9a7d34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027364" name="20bcea90-e21f-11ef-b3fc-55c9aaa45a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733801" name="20bcea90-e21f-11ef-b3fc-55c9aaa45a5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680266" name="23f30f50-e21f-11ef-8272-9d3d70f7fe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969785" name="23f30f50-e21f-11ef-8272-9d3d70f7fe9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564619" name="494b2620-e21f-11ef-b24f-ff41b9223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896019" name="494b2620-e21f-11ef-b24f-ff41b92231e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356837" name="532c7220-e21f-11ef-84ae-31976de764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401073" name="532c7220-e21f-11ef-84ae-31976de7641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027917" name="6252c5b0-e21f-11ef-b763-5985cf6e7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42643" name="6252c5b0-e21f-11ef-b763-5985cf6e7c9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247305" name="69de3ad0-e21f-11ef-919e-8504f8aa67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009172" name="69de3ad0-e21f-11ef-919e-8504f8aa679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056455" name="a00c7810-e21f-11ef-b4a4-65361925e9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006009" name="a00c7810-e21f-11ef-b4a4-65361925e9b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237309" name="a4bc1d70-e21f-11ef-a5e2-0339343aa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989961" name="a4bc1d70-e21f-11ef-a5e2-0339343aa7a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852241" name="8e78a6f0-e21f-11ef-b5f7-59806f13a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765316" name="8e78a6f0-e21f-11ef-b5f7-59806f13a6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038920" name="92c3be20-e21f-11ef-81d2-2737ce0f88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81929" name="92c3be20-e21f-11ef-81d2-2737ce0f88e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147471" name="c80e71d0-e222-11ef-8d50-0d6127d350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627273" name="c80e71d0-e222-11ef-8d50-0d6127d3500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141649" name="cc009390-e222-11ef-b02d-873fb96301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149263" name="cc009390-e222-11ef-b02d-873fb96301c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Waschecke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457191" name="e7086ff0-e222-11ef-86de-25049a0986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578076" name="e7086ff0-e222-11ef-86de-25049a09862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437989" name="eda2ce50-e222-11ef-9ad3-69221e2c10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96285" name="eda2ce50-e222-11ef-9ad3-69221e2c10c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418637" name="fadbf7e0-e222-11ef-a86f-dbaa35ca41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402847" name="fadbf7e0-e222-11ef-a86f-dbaa35ca419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7642839" name="005a8600-e223-11ef-ad1b-e1113edad0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993675" name="005a8600-e223-11ef-ad1b-e1113edad0e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891833" name="0d149480-e223-11ef-a7d8-6f4a4e1e9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422788" name="0d149480-e223-11ef-a7d8-6f4a4e1e935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721218" name="122c4a80-e223-11ef-ac99-e55e4ac815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478956" name="122c4a80-e223-11ef-ac99-e55e4ac8157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77306" name="2460c870-e223-11ef-9a55-0dcef62f1e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415680" name="2460c870-e223-11ef-9a55-0dcef62f1e2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934698" name="286d01e0-e223-11ef-ae9d-ef1704824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051583" name="286d01e0-e223-11ef-ae9d-ef17048249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55588" name="36e14380-e223-11ef-96c7-b7a7795389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542158" name="36e14380-e223-11ef-96c7-b7a7795389b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755137" name="3e821560-e223-11ef-9343-9399fed4f6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210990" name="3e821560-e223-11ef-9343-9399fed4f68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060517" name="447764b0-e224-11ef-a01d-8b0b5819a9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578332" name="447764b0-e224-11ef-a01d-8b0b5819a94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875653" name="48b7f490-e224-11ef-99f3-01eb33d5d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634087" name="48b7f490-e224-11ef-99f3-01eb33d5d77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Mühletobelstrasse 4, 8135 Langnau am Albis</w:t>
          </w:r>
        </w:p>
        <w:p>
          <w:pPr>
            <w:spacing w:before="0" w:after="0"/>
          </w:pPr>
          <w:r>
            <w:t>148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