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Alte Seonerstrasse 21, 5503 Schafisheim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785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77661880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92134255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