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Seonerstrasse 21, 5503 Schafisheim</w:t>
          </w:r>
        </w:p>
        <w:p>
          <w:pPr>
            <w:spacing w:before="0" w:after="0"/>
          </w:pPr>
          <w:r>
            <w:t>785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