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WC /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325294" name="4de439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146609" name="4de43980-1ec1-11f1-961e-67285233754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009439" name="62a26f9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28053" name="62a26f90-1ec1-11f1-961e-67285233754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6364925" name="aa14fe6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292586" name="aa14fe60-1ec1-11f1-961e-67285233754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79203" name="ad6e3b80-1ec1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585492" name="ad6e3b80-1ec1-11f1-961e-67285233754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34963" name="ac4b980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305512" name="ac4b9800-1ec2-11f1-961e-67285233754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256617" name="b0665060-1ec2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18612" name="b0665060-1ec2-11f1-961e-67285233754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531540" name="10940c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10046" name="10940c70-1ec3-11f1-961e-6728523375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989819" name="18778ca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440309" name="18778ca0-1ec3-11f1-961e-67285233754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008245" name="257d984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861645" name="257d9840-1ec3-11f1-961e-67285233754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870830" name="2a5e38b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740241" name="2a5e38b0-1ec3-11f1-961e-6728523375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30670" name="3738c78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61865" name="3738c780-1ec3-11f1-961e-67285233754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712827" name="3c63b76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537530" name="3c63b760-1ec3-11f1-961e-6728523375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996142" name="44e3ecc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41509" name="44e3ecc0-1ec3-11f1-961e-67285233754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445447" name="4996c670-1ec3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93998" name="4996c670-1ec3-11f1-961e-67285233754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383402" name="2b6664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646205" name="2b666470-1ec4-11f1-961e-67285233754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89284" name="303c2f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251961" name="303c2f70-1ec4-11f1-961e-6728523375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687470" name="7c3a12c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954529" name="7c3a12c0-1ec4-11f1-961e-6728523375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061616" name="8086b09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063528" name="8086b090-1ec4-11f1-961e-6728523375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775764" name="c9679c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202073" name="c9679c70-1ec4-11f1-961e-6728523375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804187" name="cc32f170-1ec4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866213" name="cc32f170-1ec4-11f1-961e-67285233754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607249" name="9fba18c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809242" name="9fba18c0-1ec5-11f1-961e-67285233754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518535" name="a6a88a9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974964" name="a6a88a90-1ec5-11f1-961e-67285233754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465964" name="b5e880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322307" name="b5e880a0-1ec5-11f1-961e-67285233754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324232" name="b8ee469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03817" name="b8ee4690-1ec5-11f1-961e-6728523375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779211" name="c6ded94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33300" name="c6ded940-1ec5-11f1-961e-67285233754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1999370" name="ccea3e1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530115" name="ccea3e10-1ec5-11f1-961e-67285233754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73286" name="d89f38a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39884" name="d89f38a0-1ec5-11f1-961e-6728523375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296402" name="ddc54680-1ec5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720137" name="ddc54680-1ec5-11f1-961e-67285233754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692828" name="31e4283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170940" name="31e42830-1ec6-11f1-961e-67285233754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950301" name="39525150-1ec6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335680" name="39525150-1ec6-11f1-961e-67285233754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383588" name="6d71dd6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841038" name="6d71dd60-1ec7-11f1-961e-6728523375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970724" name="70772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2502" name="70772e20-1ec7-11f1-961e-67285233754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769372" name="a25c9e2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170796" name="a25c9e20-1ec7-11f1-961e-67285233754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294081" name="a67819d0-1ec7-11f1-961e-6728523375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350926" name="a67819d0-1ec7-11f1-961e-67285233754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Seonerstrasse 21, 5503 Schafisheim</w:t>
          </w:r>
        </w:p>
        <w:p>
          <w:pPr>
            <w:spacing w:before="0" w:after="0"/>
          </w:pPr>
          <w:r>
            <w:t>785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