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035774" name="a56edfa0-2116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673275" name="a56edfa0-2116-11f1-a93b-497326fa29d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5184334" name="b15a5380-2116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399047" name="b15a5380-2116-11f1-a93b-497326fa29d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Stube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065587" name="c5cd3340-2117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328486" name="c5cd3340-2117-11f1-a93b-497326fa29d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936979" name="ca8defa0-2117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742151" name="ca8defa0-2117-11f1-a93b-497326fa29d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107253" name="09414ed0-2119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768262" name="09414ed0-2119-11f1-a93b-497326fa29d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106455" name="104348a0-2119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963173" name="104348a0-2119-11f1-a93b-497326fa29d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900106" name="9e2b4c20-211a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108566" name="9e2b4c20-211a-11f1-a93b-497326fa29d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905546" name="a3abd610-211a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121812" name="a3abd610-211a-11f1-a93b-497326fa29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624496" name="6025b1c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778236" name="6025b1c0-211c-11f1-a93b-497326fa29d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467610" name="66cb33b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631249" name="66cb33b0-211c-11f1-a93b-497326fa29d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773622" name="b58af62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785459" name="b58af620-211c-11f1-a93b-497326fa29d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96439" name="bc6320d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188961" name="bc6320d0-211c-11f1-a93b-497326fa29d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404776" name="5f7d6e60-211d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395993" name="5f7d6e60-211d-11f1-a93b-497326fa29d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740086" name="65183710-211d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909612" name="65183710-211d-11f1-a93b-497326fa29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824803" name="e5bb9f50-211e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734423" name="e5bb9f50-211e-11f1-806e-e1a5c930612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576817" name="ed39f510-211e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406326" name="ed39f510-211e-11f1-806e-e1a5c930612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126342" name="35970af0-211f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280040" name="35970af0-211f-11f1-806e-e1a5c930612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349259" name="40d61230-211f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363062" name="40d61230-211f-11f1-806e-e1a5c930612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DN799</w:t>
          </w:r>
        </w:p>
        <w:p>
          <w:pPr>
            <w:spacing w:before="0" w:after="0"/>
          </w:pPr>
          <w:r>
            <w:t>DN 799, Parz. 2585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