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Im Baumgarten 3, 8964 Rudolfstetten-Friedlisberg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784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56527988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2414943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