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865678" name="bab9b69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602531" name="bab9b690-1eab-11f1-961e-67285233754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652276" name="bf9ffc5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985430" name="bf9ffc50-1eab-11f1-961e-67285233754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701319" name="d3fadcb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863475" name="d3fadcb0-1eab-11f1-961e-67285233754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803157" name="d6dacb2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893328" name="d6dacb20-1eab-11f1-961e-67285233754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379666" name="efd1373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947001" name="efd13730-1eac-11f1-961e-67285233754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367000" name="f62abc0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453942" name="f62abc00-1eac-11f1-961e-67285233754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330472" name="3c86d1c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324901" name="3c86d1c0-1ead-11f1-961e-6728523375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771021" name="40dc493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428228" name="40dc4930-1ead-11f1-961e-67285233754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09673" name="7f5ec9d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570991" name="7f5ec9d0-1ead-11f1-961e-67285233754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712433" name="89b40d5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584255" name="89b40d50-1ead-11f1-961e-6728523375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018257" name="3186b2d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242754" name="3186b2d0-1eae-11f1-961e-67285233754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094288" name="36895a3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073075" name="36895a30-1eae-11f1-961e-6728523375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549923" name="437f122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635268" name="437f1220-1eae-11f1-961e-67285233754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5943492" name="46eff5f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020805" name="46eff5f0-1eae-11f1-961e-6728523375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9643137" name="505c601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104962" name="505c6010-1eae-11f1-961e-67285233754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695131" name="54c2042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451636" name="54c20420-1eae-11f1-961e-67285233754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750334" name="39a4d59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387069" name="39a4d590-1eaf-11f1-961e-6728523375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06967" name="3f632bd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970544" name="3f632bd0-1eaf-11f1-961e-67285233754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977226" name="4e94f11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310667" name="4e94f110-1eaf-11f1-961e-6728523375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969358" name="5263fa7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586583" name="5263fa70-1eaf-11f1-961e-67285233754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8101357" name="5b8b936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147948" name="5b8b9360-1eaf-11f1-961e-67285233754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921522" name="5f1ecc4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946056" name="5f1ecc40-1eaf-11f1-961e-67285233754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9875343" name="a4528ea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806378" name="a4528ea0-1eaf-11f1-961e-67285233754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4330795" name="acf455c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603814" name="acf455c0-1eaf-11f1-961e-6728523375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623027" name="4f313ba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082795" name="4f313ba0-1eb0-11f1-961e-67285233754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120032" name="52b35d8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712235" name="52b35d80-1eb0-11f1-961e-67285233754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67556" name="5f0a8b8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01687" name="5f0a8b80-1eb0-11f1-961e-67285233754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044181" name="63169de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196070" name="63169de0-1eb0-11f1-961e-67285233754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1274824" name="2e9e318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073696" name="2e9e3180-1eb1-11f1-961e-67285233754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19662" name="60791a3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201682" name="60791a30-1eb1-11f1-961e-67285233754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145265" name="44883d6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620338" name="44883d60-1eb1-11f1-961e-67285233754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415378" name="48f2002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727573" name="48f20020-1eb1-11f1-961e-67285233754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4190418" name="6b8810c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818681" name="6b8810c0-1eb1-11f1-961e-67285233754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311979" name="707115a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20882" name="707115a0-1eb1-11f1-961e-67285233754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550703" name="de91d56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530057" name="de91d560-1eb1-11f1-961e-67285233754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78153" name="e484d03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473963" name="e484d030-1eb1-11f1-961e-67285233754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668909" name="f0ae859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555951" name="f0ae8590-1eb1-11f1-961e-67285233754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418278" name="fa9094e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16438" name="fa9094e0-1eb1-11f1-961e-67285233754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3382056" name="25dda250-1eb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158994" name="25dda250-1eb2-11f1-961e-67285233754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11716" name="29e12930-1eb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091098" name="29e12930-1eb2-11f1-961e-67285233754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Baumgarten 3, 8964 Rudolfstetten-Friedlisberg</w:t>
          </w:r>
        </w:p>
        <w:p>
          <w:pPr>
            <w:spacing w:before="0" w:after="0"/>
          </w:pPr>
          <w:r>
            <w:t>784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