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Kerenzerstrasse 15, 8753 Mollis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04064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2014959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