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Kerenzerstrasse 15, 8753 Mollis</w:t>
          </w:r>
        </w:p>
        <w:p>
          <w:pPr>
            <w:spacing w:before="0" w:after="0"/>
          </w:pPr>
          <w:r>
            <w:t>781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