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9809255" name="91260fd0-1bb4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9692127" name="91260fd0-1bb4-11f1-b780-33136b9420a4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1262597" name="97ceed20-1bb4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54741" name="97ceed20-1bb4-11f1-b780-33136b9420a4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2750072" name="a57b4ae0-1bb4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8534926" name="a57b4ae0-1bb4-11f1-b780-33136b9420a4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0398013" name="aaecb9a0-1bb4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5309116" name="aaecb9a0-1bb4-11f1-b780-33136b9420a4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3722251" name="be2d7770-1bb4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6955105" name="be2d7770-1bb4-11f1-b780-33136b9420a4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8206214" name="c2439bf0-1bb4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1485229" name="c2439bf0-1bb4-11f1-b780-33136b9420a4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 OG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5058926" name="fa2bbe30-1bb4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2798180" name="fa2bbe30-1bb4-11f1-b780-33136b9420a4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771893" name="fe08d150-1bb4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4943508" name="fe08d150-1bb4-11f1-b780-33136b9420a4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 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3120152" name="addd0650-1bb5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9470476" name="addd0650-1bb5-11f1-b780-33136b9420a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4948333" name="b1dbab30-1bb5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415331" name="b1dbab30-1bb5-11f1-b780-33136b9420a4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Esszimmer / Reduit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7661433" name="eef4b0c0-1bb5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1788451" name="eef4b0c0-1bb5-11f1-b780-33136b9420a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0190529" name="f3f890a0-1bb5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3972275" name="f3f890a0-1bb5-11f1-b780-33136b9420a4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Esszimmer / Reduit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9688684" name="44481ad0-1bb6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8086605" name="44481ad0-1bb6-11f1-b780-33136b9420a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547696" name="488bdf00-1bb6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101848" name="488bdf00-1bb6-11f1-b780-33136b9420a4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6797258" name="c986ab80-1bb6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2215477" name="c986ab80-1bb6-11f1-b780-33136b9420a4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9247311" name="cf8e3fc0-1bb6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8191647" name="cf8e3fc0-1bb6-11f1-b780-33136b9420a4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7187352" name="1db062a0-1bb7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4503642" name="1db062a0-1bb7-11f1-b780-33136b9420a4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9585604" name="22e98350-1bb7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072230" name="22e98350-1bb7-11f1-b780-33136b9420a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2851168" name="49fd7af0-1bb7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3639408" name="49fd7af0-1bb7-11f1-b780-33136b9420a4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3237742" name="4ce30eb0-1bb7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2199641" name="4ce30eb0-1bb7-11f1-b780-33136b9420a4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-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5961757" name="06072520-1bb8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7713012" name="06072520-1bb8-11f1-b780-33136b9420a4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224802" name="092247d0-1bb8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059781" name="092247d0-1bb8-11f1-b780-33136b9420a4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-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7087183" name="58815780-1bb8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6579919" name="58815780-1bb8-11f1-b780-33136b9420a4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2514833" name="5c7d6450-1bb8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0746650" name="5c7d6450-1bb8-11f1-b780-33136b9420a4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4082735" name="dd0e4b70-1bb8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650086" name="dd0e4b70-1bb8-11f1-b780-33136b9420a4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4376261" name="e14b7ff0-1bb8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440642" name="e14b7ff0-1bb8-11f1-b780-33136b9420a4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1457661" name="f170ccf0-1bb8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2405052" name="f170ccf0-1bb8-11f1-b780-33136b9420a4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9745610" name="f5d7a980-1bb8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0819736" name="f5d7a980-1bb8-11f1-b780-33136b9420a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7556213" name="5a9b7300-1bba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090949" name="5a9b7300-1bba-11f1-b780-33136b9420a4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5771817" name="5ec371d0-1bba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6816070" name="5ec371d0-1bba-11f1-b780-33136b9420a4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3550687" name="d347fa20-1bbb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3337416" name="d347fa20-1bbb-11f1-b780-33136b9420a4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6384015" name="e0965960-1bbb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7107264" name="e0965960-1bbb-11f1-b780-33136b9420a4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7647302" name="ebf17420-1bbb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4698095" name="ebf17420-1bbb-11f1-b780-33136b9420a4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7639373" name="f0f6b390-1bbb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7582103" name="f0f6b390-1bbb-11f1-b780-33136b9420a4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5299392" name="fc5cf1e0-1bbb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3611374" name="fc5cf1e0-1bbb-11f1-b780-33136b9420a4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2490105" name="ffc4adf0-1bbb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8507643" name="ffc4adf0-1bbb-11f1-b780-33136b9420a4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04908" name="8207d8f0-1bbc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4457166" name="8207d8f0-1bbc-11f1-b780-33136b9420a4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8802097" name="87197470-1bbc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0605008" name="87197470-1bbc-11f1-b780-33136b9420a4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Waschküchr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2909435" name="a4f1fd00-1bbc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8776277" name="a4f1fd00-1bbc-11f1-b780-33136b9420a4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5441279" name="a7bcb5c0-1bbc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8922731" name="a7bcb5c0-1bbc-11f1-b780-33136b9420a4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6461540" name="ebf0ed00-1bbd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6346196" name="ebf0ed00-1bbd-11f1-b780-33136b9420a4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0103384" name="f020b400-1bbd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9602537" name="f020b400-1bbd-11f1-b780-33136b9420a4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3460923" name="ff75dfc0-1bbd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0248973" name="ff75dfc0-1bbd-11f1-b780-33136b9420a4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4913983" name="0456f560-1bbe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9558316" name="0456f560-1bbe-11f1-b780-33136b9420a4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3981212" name="005cc7e0-1bbf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1293118" name="005cc7e0-1bbf-11f1-b780-33136b9420a4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3241735" name="039b5110-1bbf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8097779" name="039b5110-1bbf-11f1-b780-33136b9420a4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6560577" name="0dfc5460-1bbf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167374" name="0dfc5460-1bbf-11f1-b780-33136b9420a4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3471413" name="11b5b2e0-1bbf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266709" name="11b5b2e0-1bbf-11f1-b780-33136b9420a4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1933236" name="221b3d30-1bbf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6285715" name="221b3d30-1bbf-11f1-b780-33136b9420a4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368516" name="26888260-1bbf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6121050" name="26888260-1bbf-11f1-b780-33136b9420a4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7128222" name="6c858830-1bbf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2091454" name="6c858830-1bbf-11f1-b780-33136b9420a4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9891970" name="6ffcad90-1bbf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4079094" name="6ffcad90-1bbf-11f1-b780-33136b9420a4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 -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8743485" name="f5f0f9b0-1bbf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2215908" name="f5f0f9b0-1bbf-11f1-b780-33136b9420a4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9289431" name="fb25fbb0-1bbf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2615843" name="fb25fbb0-1bbf-11f1-b780-33136b9420a4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Kerenzerstrasse 15, 8753 Mollis</w:t>
          </w:r>
        </w:p>
        <w:p>
          <w:pPr>
            <w:spacing w:before="0" w:after="0"/>
          </w:pPr>
          <w:r>
            <w:t>781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footer.xml" Type="http://schemas.openxmlformats.org/officeDocument/2006/relationships/footer" Id="rId5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