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727346" name="a56edfa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717293" name="a56edfa0-2116-11f1-a93b-497326fa29d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109004" name="b15a5380-2116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15944" name="b15a5380-2116-11f1-a93b-497326fa29d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Stube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480471" name="c5cd334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799330" name="c5cd3340-2117-11f1-a93b-497326fa29d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847792" name="ca8defa0-2117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09595" name="ca8defa0-2117-11f1-a93b-497326fa29d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464818" name="09414ed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440988" name="09414ed0-2119-11f1-a93b-497326fa29d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817440" name="104348a0-2119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453787" name="104348a0-2119-11f1-a93b-497326fa29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533890" name="9e2b4c2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080849" name="9e2b4c20-211a-11f1-a93b-497326fa29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864734" name="a3abd610-211a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953632" name="a3abd610-211a-11f1-a93b-497326fa29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488409" name="6025b1c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48249" name="6025b1c0-211c-11f1-a93b-497326fa29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723207" name="66cb33b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7673" name="66cb33b0-211c-11f1-a93b-497326fa29d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448557" name="b58af62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341916" name="b58af620-211c-11f1-a93b-497326fa29d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606641" name="bc6320d0-211c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967185" name="bc6320d0-211c-11f1-a93b-497326fa29d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481099" name="5f7d6e6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312733" name="5f7d6e60-211d-11f1-a93b-497326fa29d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228077" name="65183710-211d-11f1-a93b-497326fa29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253137" name="65183710-211d-11f1-a93b-497326fa29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60875" name="e5bb9f5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829917" name="e5bb9f50-211e-11f1-806e-e1a5c930612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623083" name="ed39f510-211e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607154" name="ed39f510-211e-11f1-806e-e1a5c930612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276190" name="35970af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754093" name="35970af0-211f-11f1-806e-e1a5c930612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494141" name="40d61230-211f-11f1-806e-e1a5c9306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676460" name="40d61230-211f-11f1-806e-e1a5c930612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DN799</w:t>
          </w:r>
        </w:p>
        <w:p>
          <w:pPr>
            <w:spacing w:before="0" w:after="0"/>
          </w:pPr>
          <w:r>
            <w:t>DN 799, Parz. 2585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