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443163" name="a56edfa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718026" name="a56edfa0-2116-11f1-a93b-497326fa29d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876365" name="b15a538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420745" name="b15a5380-2116-11f1-a93b-497326fa29d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Stube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730695" name="c5cd334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922335" name="c5cd3340-2117-11f1-a93b-497326fa29d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208275" name="ca8defa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079468" name="ca8defa0-2117-11f1-a93b-497326fa29d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714967" name="09414ed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999890" name="09414ed0-2119-11f1-a93b-497326fa29d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94276" name="104348a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341547" name="104348a0-2119-11f1-a93b-497326fa29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173220" name="9e2b4c2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507813" name="9e2b4c20-211a-11f1-a93b-497326fa29d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226043" name="a3abd61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89801" name="a3abd610-211a-11f1-a93b-497326fa29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9299021" name="6025b1c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981330" name="6025b1c0-211c-11f1-a93b-497326fa29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481289" name="66cb33b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989716" name="66cb33b0-211c-11f1-a93b-497326fa29d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000800" name="b58af62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821465" name="b58af620-211c-11f1-a93b-497326fa29d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38778" name="bc6320d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423807" name="bc6320d0-211c-11f1-a93b-497326fa29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664881" name="5f7d6e6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21320" name="5f7d6e60-211d-11f1-a93b-497326fa29d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429743" name="6518371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3582" name="65183710-211d-11f1-a93b-497326fa29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076045" name="e5bb9f5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15846" name="e5bb9f50-211e-11f1-806e-e1a5c930612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621226" name="ed39f51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123133" name="ed39f510-211e-11f1-806e-e1a5c930612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496393" name="35970af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755997" name="35970af0-211f-11f1-806e-e1a5c930612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03945" name="40d6123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497308" name="40d61230-211f-11f1-806e-e1a5c93061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DN799</w:t>
          </w:r>
        </w:p>
        <w:p>
          <w:pPr>
            <w:spacing w:before="0" w:after="0"/>
          </w:pPr>
          <w:r>
            <w:t>DN 799, Parz. 2585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