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Gottlieb-Binder-Strasse 9, 8802 Kilchberg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606577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4927342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