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1 on Windows Server 2022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Estrich </w:t>
            </w:r>
          </w:p>
          <w:p>
            <w:pPr>
              <w:spacing w:before="0" w:after="0"/>
            </w:pPr>
            <w:r>
              <w:t>DG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Faserzement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68448237" name="25258190-e22f-11ef-8832-dba3bb503e8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07495267" name="25258190-e22f-11ef-8832-dba3bb503e88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04874050" name="28d60670-e22f-11ef-bc5b-652b6883ae1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72411495" name="28d60670-e22f-11ef-bc5b-652b6883ae1f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/ Dusche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81063602" name="61eaafe0-e231-11ef-976b-730d8258af3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28578591" name="61eaafe0-e231-11ef-976b-730d8258af3e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04133459" name="67464cb0-e231-11ef-957e-fd042fce993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38845754" name="67464cb0-e231-11ef-957e-fd042fce9934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/ Dusche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35569777" name="7ab4d140-e231-11ef-b93f-97a89b38792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72247965" name="7ab4d140-e231-11ef-b93f-97a89b387924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39874110" name="86a85b70-e231-11ef-ab95-2d986773912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13299222" name="86a85b70-e231-11ef-ab95-2d9867739126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/ Dusche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3774086" name="96074b30-e231-11ef-9946-41cd16a4a32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57824033" name="96074b30-e231-11ef-9946-41cd16a4a327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70733920" name="9dd65900-e231-11ef-8638-a38590ab480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68967729" name="9dd65900-e231-11ef-8638-a38590ab4809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Alle Schlafzimmer / Gang / Treppenhaus / Wohnzimmer </w:t>
            </w:r>
          </w:p>
          <w:p>
            <w:pPr>
              <w:spacing w:before="0" w:after="0"/>
            </w:pPr>
            <w:r>
              <w:t>OG /EG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Klebstoffe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48263159" name="abfa30b0-e231-11ef-9903-1b96a55607c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02578059" name="abfa30b0-e231-11ef-9903-1b96a55607c6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46057608" name="b1140990-e231-11ef-a187-99fa3a6d349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24953916" name="b1140990-e231-11ef-a187-99fa3a6d3499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14682121" name="e7ea46a0-e231-11ef-a7b8-ab9b4868d71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7856645" name="e7ea46a0-e231-11ef-a7b8-ab9b4868d71d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38786515" name="ed6e7a10-e231-11ef-aa42-ef75b1d20d6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38262686" name="ed6e7a10-e231-11ef-aa42-ef75b1d20d65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63451119" name="f9d97e30-e231-11ef-a8cf-877a5cfd48e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21216837" name="f9d97e30-e231-11ef-a8cf-877a5cfd48e4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06252470" name="007e15c0-e232-11ef-b312-55c4d577c81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13848914" name="007e15c0-e232-11ef-b312-55c4d577c81e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Balkon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28434461" name="0ae16300-e232-11ef-9437-ff1e3c19d39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23271167" name="0ae16300-e232-11ef-9437-ff1e3c19d396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8403483" name="105d0af0-e232-11ef-a0c2-45a49df51da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18180190" name="105d0af0-e232-11ef-a0c2-45a49df51da2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/ Treppenhaus </w:t>
            </w:r>
          </w:p>
          <w:p>
            <w:pPr>
              <w:spacing w:before="0" w:after="0"/>
            </w:pPr>
            <w:r>
              <w:t>OG / EG / UG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64580028" name="65a5edb0-e232-11ef-b02a-a10a236aeb4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44816363" name="65a5edb0-e232-11ef-b02a-a10a236aeb4f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82550434" name="69cf9a30-e232-11ef-808c-7d95ad82faf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68266990" name="69cf9a30-e232-11ef-808c-7d95ad82fafe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/ Treppenhaus </w:t>
            </w:r>
          </w:p>
          <w:p>
            <w:pPr>
              <w:spacing w:before="0" w:after="0"/>
            </w:pPr>
            <w:r>
              <w:t>OG / EG / UG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86694582" name="3d9f6340-e233-11ef-803c-75fb7c1cc82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65064942" name="3d9f6340-e233-11ef-803c-75fb7c1cc82b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52441608" name="45194c30-e233-11ef-9869-0f2d7e6a9b6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11710478" name="45194c30-e233-11ef-9869-0f2d7e6a9b61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VM-11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0403440" name="35125540-e236-11ef-b85f-03edb8c29cd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71470824" name="35125540-e236-11ef-b85f-03edb8c29cd7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24052901" name="3b22ea30-e236-11ef-93a6-97890e7c9ae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76729601" name="3b22ea30-e236-11ef-93a6-97890e7c9aea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VM-12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52454552" name="4c74d050-e236-11ef-bd66-89a10c3e5c5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66130841" name="4c74d050-e236-11ef-bd66-89a10c3e5c52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46095887" name="51a64fe0-e236-11ef-b2b4-a174e68db7c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05249856" name="51a64fe0-e236-11ef-b2b4-a174e68db7c3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VM-13</w:t>
            </w:r>
          </w:p>
          <w:p>
            <w:pPr>
              <w:spacing w:before="0" w:after="0"/>
            </w:pPr>
            <w:r>
              <w:t>Putz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87227539" name="68505060-e236-11ef-b56d-779b6209fa3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81279792" name="68505060-e236-11ef-b56d-779b6209fa3c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55988188" name="7129c950-e236-11ef-ae54-1b5a68435eb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72961042" name="7129c950-e236-11ef-ae54-1b5a68435eba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/ 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VM-14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52649497" name="7dff9d30-e236-11ef-9794-3f45dd5ce58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8934642" name="7dff9d30-e236-11ef-9794-3f45dd5ce585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81246853" name="f713dc40-e236-11ef-b9c6-f1b4fe8d64a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33125828" name="f713dc40-e236-11ef-b9c6-f1b4fe8d64a6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VM-15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45514589" name="2a0c69f0-e237-11ef-93c3-a733cab7664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74314115" name="2a0c69f0-e237-11ef-93c3-a733cab76645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63451751" name="2e671180-e237-11ef-ab66-fdae48b7916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09508230" name="2e671180-e237-11ef-ab66-fdae48b7916b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VM-16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23876196" name="42d79cc0-e237-11ef-9395-5b20d8209b4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6740693" name="42d79cc0-e237-11ef-9395-5b20d8209b4e.jpg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13251555" name="46b461c0-e237-11ef-8c9a-69858ac48dc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664034" name="46b461c0-e237-11ef-8c9a-69858ac48dcb.jpg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VM-17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30135799" name="55b35730-e237-11ef-92b3-a32f2b852dc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34947498" name="55b35730-e237-11ef-92b3-a32f2b852dcc.jpg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73684388" name="5aab0210-e237-11ef-97d8-456a5570986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82136025" name="5aab0210-e237-11ef-97d8-456a55709860.jpg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VM-18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26271668" name="b87f16b0-e237-11ef-916d-25e8293a936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64681927" name="b87f16b0-e237-11ef-916d-25e8293a936c.jpg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1390592" name="c310ee00-e237-11ef-8fea-69beb3283de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23841180" name="c310ee00-e237-11ef-8fea-69beb3283def.jpg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52222270" name="d6613c30-e237-11ef-98e8-4308bf67aa8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30152375" name="d6613c30-e237-11ef-98e8-4308bf67aa8b.jpg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53828728" name="d98addd0-e237-11ef-bccc-775c6d79c55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99294948" name="d98addd0-e237-11ef-bccc-775c6d79c55c.jpg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/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Cheminée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VM-19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/ 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34734996" name="e9725e80-e237-11ef-9d57-4b6374a0d7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40820280" name="e9725e80-e237-11ef-9d57-4b6374a0d78e.jpg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74105946" name="f25eea40-e237-11ef-9c39-b7e61388b7e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33415662" name="f25eea40-e237-11ef-9c39-b7e61388b7e2.jpg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/ Waschküche / Werkstatt / Heizraum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VM-21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05299583" name="eae29ae0-e238-11ef-bb76-87a8bb4c92e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83300935" name="eae29ae0-e238-11ef-bb76-87a8bb4c92e3.jpg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90054278" name="efc81d50-e238-11ef-a668-8b8f600ec79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31718935" name="efc81d50-e238-11ef-a668-8b8f600ec79c.jpg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Waschküche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VM-22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06049573" name="3fae1040-e239-11ef-8b99-c9cafaa94f0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71419459" name="3fae1040-e239-11ef-8b99-c9cafaa94f09.jpg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66875213" name="42c73720-e239-11ef-9ddb-63c8034e282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77129231" name="42c73720-e239-11ef-9ddb-63c8034e2828.jpg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Waschküche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63325115" name="5510c3b0-e239-11ef-80f0-0df5a957b03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6223424" name="5510c3b0-e239-11ef-80f0-0df5a957b03f.jpg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89631861" name="5af0f9d0-e239-11ef-844d-7bcf79fb418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43450557" name="5af0f9d0-e239-11ef-844d-7bcf79fb418a.jpg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Heizraum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Boiler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VM-25</w:t>
            </w:r>
          </w:p>
          <w:p>
            <w:pPr>
              <w:spacing w:before="0" w:after="0"/>
            </w:pPr>
            <w:r>
              <w:t>Flachdichtung</w:t>
            </w:r>
          </w:p>
          <w:p>
            <w:pPr>
              <w:spacing w:before="0" w:after="0"/>
            </w:pPr>
            <w:r>
              <w:t>Bolier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21586008" name="8ef0e560-e239-11ef-8c46-895459bc0a2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79150059" name="8ef0e560-e239-11ef-8c46-895459bc0a26.jpg"/>
                          <pic:cNvPicPr/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17795673" name="94c868f0-e239-11ef-9f11-d7c2f309c20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4574639" name="94c868f0-e239-11ef-9f11-d7c2f309c20c.jpg"/>
                          <pic:cNvPicPr/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52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Gottlieb-Binder-Strasse 9, 8802 Kilchberg</w:t>
          </w:r>
        </w:p>
        <w:p>
          <w:pPr>
            <w:spacing w:before="0" w:after="0"/>
          </w:pPr>
          <w:r>
            <w:t>91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media/document_image_rId44.jpeg" Type="http://schemas.openxmlformats.org/officeDocument/2006/relationships/image" Id="rId44"/>
    <Relationship Target="media/document_image_rId45.jpeg" Type="http://schemas.openxmlformats.org/officeDocument/2006/relationships/image" Id="rId45"/>
    <Relationship Target="media/document_image_rId46.jpeg" Type="http://schemas.openxmlformats.org/officeDocument/2006/relationships/image" Id="rId46"/>
    <Relationship Target="media/document_image_rId47.jpeg" Type="http://schemas.openxmlformats.org/officeDocument/2006/relationships/image" Id="rId47"/>
    <Relationship Target="media/document_image_rId48.jpeg" Type="http://schemas.openxmlformats.org/officeDocument/2006/relationships/image" Id="rId48"/>
    <Relationship Target="media/document_image_rId49.jpeg" Type="http://schemas.openxmlformats.org/officeDocument/2006/relationships/image" Id="rId49"/>
    <Relationship Target="media/document_image_rId50.jpeg" Type="http://schemas.openxmlformats.org/officeDocument/2006/relationships/image" Id="rId50"/>
    <Relationship Target="media/document_image_rId51.jpeg" Type="http://schemas.openxmlformats.org/officeDocument/2006/relationships/image" Id="rId51"/>
    <Relationship Target="footer.xml" Type="http://schemas.openxmlformats.org/officeDocument/2006/relationships/footer" Id="rId52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