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Schule Südallee 22, 5000 Aarau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792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642913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8477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